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F3AE" w14:textId="52CBFACC" w:rsidR="00FC7D78" w:rsidRPr="00300406" w:rsidRDefault="009A3E40" w:rsidP="009A3E40">
      <w:pPr>
        <w:pStyle w:val="BijlageGenummerdKop"/>
        <w:numPr>
          <w:ilvl w:val="0"/>
          <w:numId w:val="0"/>
        </w:numPr>
      </w:pPr>
      <w:bookmarkStart w:id="0" w:name="_Toc496111700"/>
      <w:bookmarkStart w:id="1" w:name="_Toc222138825"/>
      <w:r>
        <w:t xml:space="preserve">Bijlage C </w:t>
      </w:r>
      <w:r w:rsidR="00FC7D78" w:rsidRPr="00300406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474B3B8D" w14:textId="77777777" w:rsidR="00EE6576" w:rsidRDefault="00EE6576" w:rsidP="00EE6576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 xml:space="preserve">adres van de onderneming </w:t>
      </w:r>
      <w:r>
        <w:t>(de gegadigde/inschrijver):</w:t>
      </w:r>
    </w:p>
    <w:p w14:paraId="2C38753A" w14:textId="77777777" w:rsidR="00EE6576" w:rsidRDefault="00EE6576" w:rsidP="00EE6576">
      <w:pPr>
        <w:tabs>
          <w:tab w:val="left" w:pos="0"/>
        </w:tabs>
        <w:rPr>
          <w:rFonts w:cs="V&amp;W Syntax (Adobe)"/>
          <w:bCs/>
          <w:szCs w:val="18"/>
        </w:rPr>
      </w:pPr>
    </w:p>
    <w:p w14:paraId="0CF60638" w14:textId="77777777" w:rsidR="00EE6576" w:rsidRPr="00E54A8B" w:rsidRDefault="00EE6576" w:rsidP="00EE6576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5594525" w14:textId="77777777" w:rsidR="00EE6576" w:rsidRDefault="00EE6576" w:rsidP="00EE6576">
      <w:pPr>
        <w:tabs>
          <w:tab w:val="left" w:pos="0"/>
        </w:tabs>
        <w:rPr>
          <w:rFonts w:cs="V&amp;W Syntax (Adobe)"/>
          <w:bCs/>
          <w:szCs w:val="18"/>
        </w:rPr>
      </w:pPr>
    </w:p>
    <w:p w14:paraId="5CBE7C20" w14:textId="77777777" w:rsidR="00EE6576" w:rsidRDefault="00EE6576" w:rsidP="00EE6576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12ACAFBE" w14:textId="77777777" w:rsidR="00EE6576" w:rsidRDefault="00EE6576" w:rsidP="00EE6576">
      <w:pPr>
        <w:tabs>
          <w:tab w:val="left" w:pos="0"/>
        </w:tabs>
        <w:rPr>
          <w:rFonts w:cs="V&amp;W Syntax (Adobe)"/>
        </w:rPr>
      </w:pPr>
    </w:p>
    <w:p w14:paraId="05DED6E1" w14:textId="77777777" w:rsidR="00EE6576" w:rsidRPr="00E54A8B" w:rsidRDefault="00EE6576" w:rsidP="00EE6576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0E63AD2" w14:textId="77777777" w:rsidR="00EE6576" w:rsidRDefault="00EE6576" w:rsidP="00EE6576">
      <w:pPr>
        <w:tabs>
          <w:tab w:val="left" w:pos="0"/>
        </w:tabs>
        <w:rPr>
          <w:rFonts w:cs="V&amp;W Syntax (Adobe)"/>
          <w:bCs/>
          <w:szCs w:val="18"/>
        </w:rPr>
      </w:pPr>
    </w:p>
    <w:p w14:paraId="2B6B7643" w14:textId="77777777" w:rsidR="00EE6576" w:rsidRDefault="00EE6576" w:rsidP="00EE6576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54A4B85D" w14:textId="77777777" w:rsidR="00EE6576" w:rsidRDefault="00EE6576" w:rsidP="00EE6576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4E41A153" w14:textId="77777777" w:rsidR="00EE6576" w:rsidRPr="00E54A8B" w:rsidRDefault="00EE6576" w:rsidP="00EE6576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46D6C950" w14:textId="77777777" w:rsidR="00EE6576" w:rsidRDefault="00EE6576" w:rsidP="00EE6576">
      <w:pPr>
        <w:tabs>
          <w:tab w:val="left" w:pos="0"/>
        </w:tabs>
        <w:rPr>
          <w:rFonts w:cs="V&amp;W Syntax (Adobe)"/>
          <w:bCs/>
          <w:szCs w:val="18"/>
        </w:rPr>
      </w:pPr>
    </w:p>
    <w:p w14:paraId="38F5EBF0" w14:textId="77777777" w:rsidR="00EE6576" w:rsidRDefault="00EE6576" w:rsidP="00EE6576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4D6922EA" w14:textId="77777777" w:rsidR="00EE6576" w:rsidRDefault="00EE6576" w:rsidP="00EE6576">
      <w:pPr>
        <w:tabs>
          <w:tab w:val="left" w:pos="0"/>
        </w:tabs>
        <w:rPr>
          <w:rFonts w:cs="V&amp;W Syntax (Adobe)"/>
          <w:bCs/>
          <w:szCs w:val="18"/>
        </w:rPr>
      </w:pPr>
    </w:p>
    <w:p w14:paraId="556D44D9" w14:textId="77777777" w:rsidR="00EE6576" w:rsidRDefault="00EE6576" w:rsidP="00EE6576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BF70A81" w14:textId="77777777" w:rsidR="00EE6576" w:rsidRDefault="00EE6576" w:rsidP="00EE6576">
      <w:pPr>
        <w:tabs>
          <w:tab w:val="left" w:pos="0"/>
        </w:tabs>
        <w:rPr>
          <w:rFonts w:cs="V&amp;W Syntax (Adobe)"/>
        </w:rPr>
      </w:pPr>
    </w:p>
    <w:p w14:paraId="2F5AD041" w14:textId="77777777" w:rsidR="00EE6576" w:rsidRDefault="00EE6576" w:rsidP="00EE6576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&lt;Vul zaaknummer in&gt;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&lt;Vul zaaknummer in&gt;</w:t>
      </w:r>
      <w:r>
        <w:rPr>
          <w:highlight w:val="lightGray"/>
        </w:rPr>
        <w:fldChar w:fldCharType="end"/>
      </w:r>
      <w:r>
        <w:rPr>
          <w:rFonts w:cs="Arial"/>
          <w:szCs w:val="18"/>
        </w:rPr>
        <w:t xml:space="preserve"> in plaats van een met een gekwalificeerde elektronische handtekening ondertekende versie - een gescande pdf-versie in van een of meerdere met een handgeschreven handtekening ondertekend</w:t>
      </w:r>
      <w:r w:rsidRPr="003F2299">
        <w:rPr>
          <w:rFonts w:cs="Arial"/>
          <w:szCs w:val="18"/>
        </w:rPr>
        <w:t xml:space="preserve">(e) document(en) van andere natuurlijke of rechtspersonen op wie de </w:t>
      </w:r>
      <w:r>
        <w:t>gegadigde/</w:t>
      </w:r>
      <w:r w:rsidRPr="003F2299">
        <w:rPr>
          <w:rFonts w:cs="Arial"/>
          <w:szCs w:val="18"/>
        </w:rPr>
        <w:t>inschrijver zich beroept:</w:t>
      </w:r>
    </w:p>
    <w:p w14:paraId="49F41BD7" w14:textId="77777777" w:rsidR="00EE6576" w:rsidRDefault="00EE6576" w:rsidP="00EE6576">
      <w:pPr>
        <w:rPr>
          <w:rFonts w:cs="Arial"/>
          <w:szCs w:val="18"/>
        </w:rPr>
      </w:pPr>
    </w:p>
    <w:p w14:paraId="34DCD2DC" w14:textId="77777777" w:rsidR="00EE6576" w:rsidRPr="003F2299" w:rsidRDefault="00EE6576" w:rsidP="00EE6576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16920DE7" w14:textId="77777777" w:rsidR="00EE6576" w:rsidRDefault="00EE6576" w:rsidP="00EE6576">
      <w:pPr>
        <w:rPr>
          <w:rFonts w:cs="Arial"/>
          <w:szCs w:val="18"/>
        </w:rPr>
      </w:pPr>
    </w:p>
    <w:p w14:paraId="7C2C116F" w14:textId="77777777" w:rsidR="00EE6576" w:rsidRDefault="00EE6576" w:rsidP="00EE6576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1A5CA35" w14:textId="77777777" w:rsidR="00EE6576" w:rsidRDefault="00EE6576" w:rsidP="00EE6576">
      <w:pPr>
        <w:rPr>
          <w:rFonts w:cs="Arial"/>
          <w:szCs w:val="18"/>
        </w:rPr>
      </w:pPr>
    </w:p>
    <w:p w14:paraId="104B28E6" w14:textId="77777777" w:rsidR="00EE6576" w:rsidRDefault="00EE6576" w:rsidP="00EE6576">
      <w:pPr>
        <w:rPr>
          <w:rFonts w:cs="Arial"/>
          <w:szCs w:val="18"/>
        </w:rPr>
      </w:pPr>
    </w:p>
    <w:p w14:paraId="2E6CCAA2" w14:textId="77777777" w:rsidR="00EE6576" w:rsidRDefault="00EE6576" w:rsidP="00EE6576">
      <w:pPr>
        <w:rPr>
          <w:rFonts w:cs="Arial"/>
          <w:szCs w:val="18"/>
        </w:rPr>
      </w:pPr>
    </w:p>
    <w:p w14:paraId="1EA682D8" w14:textId="77777777" w:rsidR="00EE6576" w:rsidRPr="003F2299" w:rsidRDefault="00EE6576" w:rsidP="00EE6576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74F651B6" w14:textId="77777777" w:rsidR="00EE6576" w:rsidRDefault="00EE6576" w:rsidP="00EE6576">
      <w:pPr>
        <w:rPr>
          <w:rFonts w:cs="Arial"/>
          <w:szCs w:val="18"/>
        </w:rPr>
      </w:pPr>
    </w:p>
    <w:p w14:paraId="28A9AAA1" w14:textId="77777777" w:rsidR="00EE6576" w:rsidRPr="001B6187" w:rsidRDefault="00EE6576" w:rsidP="00EE6576">
      <w:pPr>
        <w:pStyle w:val="Lijstalinea"/>
        <w:numPr>
          <w:ilvl w:val="0"/>
          <w:numId w:val="33"/>
        </w:numPr>
        <w:spacing w:line="240" w:lineRule="exact"/>
        <w:contextualSpacing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…………………………………………………………………………..….……</w:t>
      </w:r>
      <w:r>
        <w:rPr>
          <w:rFonts w:cs="Arial"/>
          <w:szCs w:val="18"/>
        </w:rPr>
        <w:t xml:space="preserve"> (naam document)</w:t>
      </w:r>
    </w:p>
    <w:p w14:paraId="1003B18A" w14:textId="77777777" w:rsidR="00EE6576" w:rsidRPr="001B6187" w:rsidRDefault="00EE6576" w:rsidP="00EE6576">
      <w:pPr>
        <w:pStyle w:val="Lijstalinea"/>
        <w:numPr>
          <w:ilvl w:val="0"/>
          <w:numId w:val="33"/>
        </w:numPr>
        <w:spacing w:line="240" w:lineRule="exact"/>
        <w:contextualSpacing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………………………………………….…… (</w:t>
      </w:r>
      <w:r>
        <w:rPr>
          <w:rFonts w:cs="Arial"/>
          <w:szCs w:val="18"/>
        </w:rPr>
        <w:t>naam document)</w:t>
      </w:r>
    </w:p>
    <w:p w14:paraId="78BEC6CF" w14:textId="77777777" w:rsidR="00EE6576" w:rsidRPr="009A72C4" w:rsidRDefault="00EE6576" w:rsidP="00EE6576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49DDDE92" w14:textId="77777777" w:rsidR="00EE6576" w:rsidRDefault="00EE6576" w:rsidP="00EE6576">
      <w:pPr>
        <w:rPr>
          <w:rFonts w:cs="Arial"/>
          <w:szCs w:val="18"/>
        </w:rPr>
      </w:pPr>
    </w:p>
    <w:p w14:paraId="5FB06C1E" w14:textId="77777777" w:rsidR="00EE6576" w:rsidRPr="00430C54" w:rsidRDefault="00EE6576" w:rsidP="00EE6576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E309604" w14:textId="77777777" w:rsidR="00EE6576" w:rsidRPr="00430C54" w:rsidRDefault="00EE6576" w:rsidP="00EE6576">
      <w:pPr>
        <w:rPr>
          <w:rFonts w:cs="Arial"/>
          <w:szCs w:val="18"/>
        </w:rPr>
      </w:pPr>
    </w:p>
    <w:p w14:paraId="78F7C621" w14:textId="77777777" w:rsidR="00EE6576" w:rsidRPr="00430C54" w:rsidRDefault="00EE6576" w:rsidP="00EE6576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>
        <w:rPr>
          <w:rFonts w:cs="Arial"/>
          <w:szCs w:val="18"/>
        </w:rPr>
        <w:t xml:space="preserve">Bijgevoegd(e) gescand(e) document(en) </w:t>
      </w:r>
      <w:r w:rsidRPr="0086420B">
        <w:rPr>
          <w:rFonts w:cs="Arial"/>
          <w:szCs w:val="18"/>
        </w:rPr>
        <w:t>van andere natuurlijke of rechtspersonen op wie de gegadigde</w:t>
      </w:r>
      <w:r>
        <w:rPr>
          <w:rFonts w:cs="Arial"/>
          <w:szCs w:val="18"/>
        </w:rPr>
        <w:t>/inschrijver</w:t>
      </w:r>
      <w:r w:rsidRPr="0086420B">
        <w:rPr>
          <w:rFonts w:cs="Arial"/>
          <w:szCs w:val="18"/>
        </w:rPr>
        <w:t xml:space="preserve"> zich beroept</w:t>
      </w:r>
      <w:r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5478E669" w14:textId="77777777" w:rsidR="00EE6576" w:rsidRPr="00430C54" w:rsidRDefault="00EE6576" w:rsidP="00EE6576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>
        <w:t xml:space="preserve">Ondergetekende er zorg voor draagt dat het origineel (de originelen) van bijgevoegd(e) gescand(e) document(en) </w:t>
      </w:r>
      <w:r w:rsidRPr="0086420B">
        <w:t>van andere natuurlijke of rechtspersonen op wie de gegadigde</w:t>
      </w:r>
      <w:r>
        <w:t>/inschrijver</w:t>
      </w:r>
      <w:r w:rsidRPr="0086420B">
        <w:t xml:space="preserve"> zich beroept</w:t>
      </w:r>
      <w:r>
        <w:t xml:space="preserve"> gelijktijdig (per post, koerier, of op andere spoedige wijze) naar de aanbesteder wordt (worden) verzonden</w:t>
      </w:r>
      <w:r w:rsidRPr="00430C54">
        <w:rPr>
          <w:rFonts w:cs="Arial"/>
          <w:szCs w:val="18"/>
        </w:rPr>
        <w:t>.</w:t>
      </w:r>
    </w:p>
    <w:p w14:paraId="3D2C1EE4" w14:textId="77777777" w:rsidR="00EE6576" w:rsidRDefault="00EE6576" w:rsidP="00EE6576">
      <w:pPr>
        <w:rPr>
          <w:rFonts w:cs="Arial"/>
          <w:szCs w:val="18"/>
        </w:rPr>
      </w:pPr>
    </w:p>
    <w:p w14:paraId="60A9D503" w14:textId="77777777" w:rsidR="00EE6576" w:rsidRPr="00767179" w:rsidRDefault="00EE6576" w:rsidP="00EE6576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5BFEF4A1" w14:textId="77777777" w:rsidR="00EE6576" w:rsidRDefault="00EE6576" w:rsidP="00EE6576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</w:p>
    <w:p w14:paraId="7900CB23" w14:textId="77777777" w:rsidR="00EE6576" w:rsidRDefault="00EE6576" w:rsidP="00EE6576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</w:p>
    <w:p w14:paraId="31CDDA31" w14:textId="77777777" w:rsidR="00EE6576" w:rsidRDefault="00EE6576" w:rsidP="00EE6576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</w:p>
    <w:p w14:paraId="6E5DB92A" w14:textId="2E7DF933" w:rsidR="00EE6576" w:rsidRPr="002D3D9B" w:rsidRDefault="00EE6576" w:rsidP="00EE6576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1C9581BD" w14:textId="77777777" w:rsidR="00EE6576" w:rsidRDefault="00EE6576" w:rsidP="00EE6576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E9EDE58" w14:textId="661C7897" w:rsidR="00EE6576" w:rsidRPr="00E92757" w:rsidRDefault="00EE6576" w:rsidP="00EE6576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EE6576">
        <w:rPr>
          <w:color w:val="000000"/>
        </w:rPr>
        <w:t>4.3</w:t>
      </w:r>
      <w:r w:rsidRPr="000929D0">
        <w:rPr>
          <w:color w:val="000000"/>
        </w:rPr>
        <w:t xml:space="preserve"> </w:t>
      </w:r>
      <w:bookmarkEnd w:id="2"/>
    </w:p>
    <w:p w14:paraId="271AA186" w14:textId="77777777" w:rsidR="003F5EB0" w:rsidRPr="003F5EB0" w:rsidRDefault="003F5EB0" w:rsidP="00EE6576">
      <w:pPr>
        <w:pStyle w:val="broodtekst"/>
      </w:pPr>
    </w:p>
    <w:sectPr w:rsidR="003F5EB0" w:rsidRPr="003F5EB0" w:rsidSect="000B3F94">
      <w:headerReference w:type="default" r:id="rId10"/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58584" w14:textId="77777777" w:rsidR="000C2F7A" w:rsidRDefault="000C2F7A" w:rsidP="0088501B">
      <w:r>
        <w:separator/>
      </w:r>
    </w:p>
  </w:endnote>
  <w:endnote w:type="continuationSeparator" w:id="0">
    <w:p w14:paraId="5117456C" w14:textId="77777777" w:rsidR="000C2F7A" w:rsidRDefault="000C2F7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8791" w14:textId="2BA26B4A" w:rsidR="00D00834" w:rsidRDefault="00D00834">
    <w:pPr>
      <w:pStyle w:val="Voettekst"/>
    </w:pPr>
    <w:r>
      <w:t>RWS BEDRIJFSVERTROUWELIJK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ED10D" w14:textId="77777777" w:rsidR="000C2F7A" w:rsidRDefault="000C2F7A" w:rsidP="0088501B">
      <w:r>
        <w:separator/>
      </w:r>
    </w:p>
  </w:footnote>
  <w:footnote w:type="continuationSeparator" w:id="0">
    <w:p w14:paraId="0C5328F4" w14:textId="77777777" w:rsidR="000C2F7A" w:rsidRDefault="000C2F7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85EEC" w14:textId="3CE63217" w:rsidR="00E456EE" w:rsidRDefault="00D00834">
    <w:pPr>
      <w:pStyle w:val="Koptekst"/>
    </w:pPr>
    <w:r w:rsidRPr="00D00834">
      <w:rPr>
        <w:b/>
        <w:bCs/>
      </w:rPr>
      <w:t>Bijlage</w:t>
    </w:r>
    <w:r w:rsidR="009A3E40">
      <w:rPr>
        <w:b/>
        <w:bCs/>
      </w:rPr>
      <w:t xml:space="preserve"> C</w:t>
    </w:r>
    <w:r w:rsidRPr="00D00834">
      <w:rPr>
        <w:b/>
        <w:bCs/>
      </w:rPr>
      <w:t xml:space="preserve"> </w:t>
    </w:r>
    <w:r w:rsidRPr="00D00834">
      <w:t>–</w:t>
    </w:r>
    <w:r w:rsidRPr="00D00834">
      <w:rPr>
        <w:b/>
        <w:bCs/>
      </w:rPr>
      <w:t xml:space="preserve"> zaaknummer</w:t>
    </w:r>
    <w:r>
      <w:t xml:space="preserve"> 31215562 </w:t>
    </w:r>
  </w:p>
  <w:p w14:paraId="350FB3DE" w14:textId="77777777" w:rsidR="00D00834" w:rsidRDefault="00D00834">
    <w:pPr>
      <w:pStyle w:val="Koptekst"/>
    </w:pPr>
  </w:p>
  <w:p w14:paraId="1E5F3A26" w14:textId="77777777" w:rsidR="00D00834" w:rsidRDefault="00D00834">
    <w:pPr>
      <w:pStyle w:val="Koptekst"/>
    </w:pPr>
  </w:p>
  <w:p w14:paraId="1A12A30B" w14:textId="77777777" w:rsidR="00D00834" w:rsidRDefault="00D00834">
    <w:pPr>
      <w:pStyle w:val="Koptekst"/>
    </w:pPr>
  </w:p>
  <w:p w14:paraId="6BB1BF07" w14:textId="77777777" w:rsidR="00D00834" w:rsidRDefault="00D008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5770466"/>
    <w:multiLevelType w:val="multilevel"/>
    <w:tmpl w:val="DF2C4132"/>
    <w:lvl w:ilvl="0">
      <w:start w:val="3"/>
      <w:numFmt w:val="none"/>
      <w:pStyle w:val="BijlageGenummerdKop"/>
      <w:lvlText w:val="Bijlage D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191655537">
    <w:abstractNumId w:val="10"/>
  </w:num>
  <w:num w:numId="2" w16cid:durableId="321933771">
    <w:abstractNumId w:val="12"/>
  </w:num>
  <w:num w:numId="3" w16cid:durableId="980354766">
    <w:abstractNumId w:val="29"/>
  </w:num>
  <w:num w:numId="4" w16cid:durableId="356976083">
    <w:abstractNumId w:val="11"/>
  </w:num>
  <w:num w:numId="5" w16cid:durableId="431318485">
    <w:abstractNumId w:val="17"/>
  </w:num>
  <w:num w:numId="6" w16cid:durableId="1657607230">
    <w:abstractNumId w:val="20"/>
  </w:num>
  <w:num w:numId="7" w16cid:durableId="1969578941">
    <w:abstractNumId w:val="2"/>
  </w:num>
  <w:num w:numId="8" w16cid:durableId="261643515">
    <w:abstractNumId w:val="1"/>
  </w:num>
  <w:num w:numId="9" w16cid:durableId="1326586739">
    <w:abstractNumId w:val="0"/>
  </w:num>
  <w:num w:numId="10" w16cid:durableId="1140079318">
    <w:abstractNumId w:val="8"/>
  </w:num>
  <w:num w:numId="11" w16cid:durableId="161703974">
    <w:abstractNumId w:val="5"/>
  </w:num>
  <w:num w:numId="12" w16cid:durableId="1681851346">
    <w:abstractNumId w:val="5"/>
  </w:num>
  <w:num w:numId="13" w16cid:durableId="1102725487">
    <w:abstractNumId w:val="30"/>
  </w:num>
  <w:num w:numId="14" w16cid:durableId="1425802641">
    <w:abstractNumId w:val="3"/>
  </w:num>
  <w:num w:numId="15" w16cid:durableId="442844967">
    <w:abstractNumId w:val="18"/>
  </w:num>
  <w:num w:numId="16" w16cid:durableId="1675111946">
    <w:abstractNumId w:val="24"/>
  </w:num>
  <w:num w:numId="17" w16cid:durableId="433400559">
    <w:abstractNumId w:val="9"/>
  </w:num>
  <w:num w:numId="18" w16cid:durableId="17001736">
    <w:abstractNumId w:val="21"/>
  </w:num>
  <w:num w:numId="19" w16cid:durableId="123622425">
    <w:abstractNumId w:val="31"/>
  </w:num>
  <w:num w:numId="20" w16cid:durableId="1843354100">
    <w:abstractNumId w:val="13"/>
  </w:num>
  <w:num w:numId="21" w16cid:durableId="1010334257">
    <w:abstractNumId w:val="23"/>
  </w:num>
  <w:num w:numId="22" w16cid:durableId="471138483">
    <w:abstractNumId w:val="26"/>
  </w:num>
  <w:num w:numId="23" w16cid:durableId="1277449583">
    <w:abstractNumId w:val="19"/>
  </w:num>
  <w:num w:numId="24" w16cid:durableId="1043484815">
    <w:abstractNumId w:val="28"/>
  </w:num>
  <w:num w:numId="25" w16cid:durableId="1022442368">
    <w:abstractNumId w:val="27"/>
  </w:num>
  <w:num w:numId="26" w16cid:durableId="1816802036">
    <w:abstractNumId w:val="7"/>
  </w:num>
  <w:num w:numId="27" w16cid:durableId="1150711560">
    <w:abstractNumId w:val="16"/>
  </w:num>
  <w:num w:numId="28" w16cid:durableId="1695301862">
    <w:abstractNumId w:val="22"/>
  </w:num>
  <w:num w:numId="29" w16cid:durableId="952858867">
    <w:abstractNumId w:val="4"/>
  </w:num>
  <w:num w:numId="30" w16cid:durableId="589316365">
    <w:abstractNumId w:val="14"/>
  </w:num>
  <w:num w:numId="31" w16cid:durableId="1574272948">
    <w:abstractNumId w:val="25"/>
  </w:num>
  <w:num w:numId="32" w16cid:durableId="292370428">
    <w:abstractNumId w:val="15"/>
  </w:num>
  <w:num w:numId="33" w16cid:durableId="12711609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D78"/>
    <w:rsid w:val="00043163"/>
    <w:rsid w:val="00056D70"/>
    <w:rsid w:val="000B3F94"/>
    <w:rsid w:val="000C2F7A"/>
    <w:rsid w:val="000D7A2D"/>
    <w:rsid w:val="000E1F3B"/>
    <w:rsid w:val="0016228A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45F45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77F14"/>
    <w:rsid w:val="009A3E40"/>
    <w:rsid w:val="009C5CF5"/>
    <w:rsid w:val="009D2602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00834"/>
    <w:rsid w:val="00D90B1E"/>
    <w:rsid w:val="00DA3555"/>
    <w:rsid w:val="00E456EE"/>
    <w:rsid w:val="00ED7AB9"/>
    <w:rsid w:val="00EE5BBE"/>
    <w:rsid w:val="00EE6576"/>
    <w:rsid w:val="00F102E6"/>
    <w:rsid w:val="00F32C73"/>
    <w:rsid w:val="00F64EFC"/>
    <w:rsid w:val="00F65492"/>
    <w:rsid w:val="00FB0705"/>
    <w:rsid w:val="00FC7D78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A165D"/>
  <w15:chartTrackingRefBased/>
  <w15:docId w15:val="{C0239461-58B0-4555-8767-580945AF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FC7D78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FC7D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FC7D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FC7D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FC7D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FC7D7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7D7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7D7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7D78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C7D78"/>
    <w:pPr>
      <w:numPr>
        <w:ilvl w:val="1"/>
        <w:numId w:val="32"/>
      </w:numPr>
      <w:spacing w:before="24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C7D78"/>
    <w:pPr>
      <w:numPr>
        <w:ilvl w:val="2"/>
        <w:numId w:val="32"/>
      </w:numPr>
      <w:spacing w:before="24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FC7D78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broodtekst">
    <w:name w:val="broodtekst"/>
    <w:basedOn w:val="Standaard"/>
    <w:link w:val="broodtekstChar2"/>
    <w:qFormat/>
    <w:rsid w:val="00FC7D7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"/>
    <w:rsid w:val="00FC7D78"/>
    <w:rPr>
      <w:rFonts w:ascii="Verdana" w:eastAsia="Times New Roman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FC7D78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389ABDAC5E141936DB47400F7ECC8" ma:contentTypeVersion="2" ma:contentTypeDescription="Een nieuw document maken." ma:contentTypeScope="" ma:versionID="d8118669865016d4f9534febc5b707c1">
  <xsd:schema xmlns:xsd="http://www.w3.org/2001/XMLSchema" xmlns:xs="http://www.w3.org/2001/XMLSchema" xmlns:p="http://schemas.microsoft.com/office/2006/metadata/properties" xmlns:ns2="9afdf239-f4c6-4c80-b488-32eb7cd29175" targetNamespace="http://schemas.microsoft.com/office/2006/metadata/properties" ma:root="true" ma:fieldsID="672b3f55a080bc5d2c10cb5c088e54fc" ns2:_="">
    <xsd:import namespace="9afdf239-f4c6-4c80-b488-32eb7cd291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fdf239-f4c6-4c80-b488-32eb7cd291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A890A3-3556-422C-B123-3F9FDB06B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fdf239-f4c6-4c80-b488-32eb7cd291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41FEFD-1763-437F-B1A7-B28197D8F7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497428-FECE-4F62-A264-0B8F9526D4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/>
  <cp:lastModifiedBy>Steensma, Erik (RWS PPO)</cp:lastModifiedBy>
  <cp:revision>3</cp:revision>
  <dcterms:created xsi:type="dcterms:W3CDTF">2026-08-27T11:44:00Z</dcterms:created>
  <dcterms:modified xsi:type="dcterms:W3CDTF">2026-09-01T09:06:00Z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0x010100D7D389ABDAC5E141936DB47400F7ECC8</vt:lpwstr>
  </property>
</Properties>
</file>